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9275813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92773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4068259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840675" name="019d66e4-177f-7ee5-941e-f10bebcaa45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9855829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693127" name="019d66ec-1b72-7316-bdd7-e02d2dc67d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8530881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843927" name="019d6701-6a77-78d4-b156-b946dcabcbe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9173613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60501" name="019d66d8-879b-7caa-82c0-dccec084fda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4698090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65394" name="019d66e1-7476-712d-a219-5ff2f952ed4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6868340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286565" name="019d66ea-2fa3-7ab2-9fd7-312f98525a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0144041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384745" name="019d66f4-21d9-7127-bfae-5e5e0752606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5574307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303808" name="019d66f8-4dfc-7dfb-b057-5a72e7c683a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782824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8575" name="019d66ff-51b6-7eb1-9ae3-bd77c23550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Anbau WC/Dusche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982025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253339" name="019d6705-73ff-7f2c-88ae-97bf147319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0851236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798999" name="019d66e9-04a2-70f4-aaa6-00341cbff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1776975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718190" name="019d66ea-feea-7f42-bce0-a7ba41cbf4d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875455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362407" name="019d66da-6935-70c1-8819-e5e9b70501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4109334" name="019d66ec-f8d8-7743-872a-eca8d31ba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611699" name="019d66ec-f8d8-7743-872a-eca8d31ba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6639348" name="019d66fa-d943-7007-a992-8c3ed4e3a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591419" name="019d66fa-d943-7007-a992-8c3ed4e3aa0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635068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922621" name="019e0222-e468-7b6c-8855-b86de9cb63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8869477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654803" name="019e0226-5f4d-7273-ae2f-f76213a2775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515838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110131" name="019e0229-aa6a-7140-b7b9-c8c2d015405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2767696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594683" name="019e022a-e1b4-76ee-8413-93c15972417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053175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483431" name="019e022c-161d-76ab-8469-aa5ef26d079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70112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652661" name="019e0224-0c48-7d65-b3f1-56038866781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Grundputz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494919" name="019e49b1-503a-7f52-a959-fb28864590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803159" name="019e49b1-503a-7f52-a959-fb288645906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2471968" name="019e49b6-f47e-7483-b5d9-ad4644e09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221892" name="019e49b6-f47e-7483-b5d9-ad4644e0966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6997775" name="019e49b8-571d-71aa-bc6b-2c8e81b53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056575" name="019e49b8-571d-71aa-bc6b-2c8e81b533b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103178" name="019e49b9-3d52-7d45-9804-08c8a045f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447191" name="019e49b9-3d52-7d45-9804-08c8a045f45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0183192" name="019e49b6-5841-725e-83b3-04fa1764c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190232" name="019e49b6-5841-725e-83b3-04fa1764c93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3913534" name="019e49b7-a350-7c1e-8187-d957b1eec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764433" name="019e49b7-a350-7c1e-8187-d957b1eec31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1438163" name="019e49b8-c296-724a-a669-407c81637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213041" name="019e49b8-c296-724a-a669-407c8163708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